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4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澳教语言部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张舒涵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1034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学术英语Ⅳ-英语综合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(100162—006)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学术英语Ⅱ-实践与应用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生制药234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学术英语Ⅳ-实践与应用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(100164—007)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食品221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学术英语Ⅴ-研究方法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(100168—004)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1~7,10~12周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泰州-J2-507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食品212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